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476" w:rsidRPr="005518A4" w:rsidRDefault="00EE3476" w:rsidP="00EE3476">
      <w:pPr>
        <w:pStyle w:val="BijlageGenummerdKop"/>
        <w:numPr>
          <w:ilvl w:val="0"/>
          <w:numId w:val="0"/>
        </w:numPr>
      </w:pPr>
      <w:bookmarkStart w:id="0" w:name="_Toc496111702"/>
      <w:bookmarkStart w:id="1" w:name="_Toc34203129"/>
      <w:bookmarkStart w:id="2" w:name="bwkopBijlage_F"/>
      <w:r>
        <w:t>Bijlage F</w:t>
      </w:r>
      <w:r>
        <w:tab/>
      </w:r>
      <w:r w:rsidRPr="005518A4">
        <w:t>Selectie</w:t>
      </w:r>
      <w:bookmarkEnd w:id="0"/>
      <w:bookmarkEnd w:id="1"/>
      <w:r w:rsidR="003E2639">
        <w:t xml:space="preserve"> </w:t>
      </w:r>
      <w:r w:rsidR="00E37AF5">
        <w:t>PERCEEL</w:t>
      </w:r>
      <w:r w:rsidR="003E2639">
        <w:t xml:space="preserve"> LAND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46"/>
        <w:gridCol w:w="2119"/>
        <w:gridCol w:w="1037"/>
      </w:tblGrid>
      <w:tr w:rsidR="00E37AF5" w:rsidRPr="003E2639" w:rsidTr="009101BE">
        <w:trPr>
          <w:cantSplit/>
        </w:trPr>
        <w:tc>
          <w:tcPr>
            <w:tcW w:w="7602" w:type="dxa"/>
            <w:gridSpan w:val="3"/>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bCs/>
                <w:color w:val="000000"/>
                <w:lang w:val="nl-NL"/>
              </w:rPr>
            </w:pPr>
            <w:bookmarkStart w:id="3" w:name="bwBijl_F_GG0_uit_NO_CD_blok_1"/>
            <w:bookmarkEnd w:id="2"/>
            <w:r w:rsidRPr="008D3CDF">
              <w:rPr>
                <w:b/>
                <w:bCs/>
                <w:color w:val="000000"/>
                <w:lang w:val="nl-NL"/>
              </w:rPr>
              <w:t>Perceel LAND</w:t>
            </w:r>
          </w:p>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p>
          <w:p w:rsidR="00E37AF5" w:rsidRPr="008D3CDF" w:rsidRDefault="00E37AF5" w:rsidP="009101BE">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r w:rsidRPr="008D3CDF">
              <w:rPr>
                <w:bCs/>
                <w:color w:val="000000"/>
                <w:lang w:val="nl-NL"/>
              </w:rPr>
              <w:t>Zaaknummer</w:t>
            </w:r>
            <w:r w:rsidRPr="008D3CDF">
              <w:rPr>
                <w:bCs/>
                <w:color w:val="000000"/>
                <w:lang w:val="nl-NL"/>
              </w:rPr>
              <w:tab/>
              <w:t xml:space="preserve">: </w:t>
            </w:r>
            <w:bookmarkStart w:id="4" w:name="bwBijl_F_GG0_uit_NO_CD"/>
            <w:r w:rsidRPr="008D3CDF">
              <w:rPr>
                <w:color w:val="000000"/>
              </w:rPr>
              <w:fldChar w:fldCharType="begin"/>
            </w:r>
            <w:r w:rsidRPr="008D3CDF">
              <w:rPr>
                <w:color w:val="000000"/>
                <w:lang w:val="nl-NL"/>
              </w:rPr>
              <w:instrText xml:space="preserve"> DOCPROPERTY  PS_REFERENCE  \* MERGEFORMAT </w:instrText>
            </w:r>
            <w:r w:rsidRPr="008D3CDF">
              <w:rPr>
                <w:color w:val="000000"/>
              </w:rPr>
              <w:fldChar w:fldCharType="separate"/>
            </w:r>
            <w:r>
              <w:rPr>
                <w:color w:val="000000"/>
                <w:lang w:val="nl-NL"/>
              </w:rPr>
              <w:t>31160229</w:t>
            </w:r>
            <w:r w:rsidRPr="008D3CDF">
              <w:rPr>
                <w:color w:val="000000"/>
              </w:rPr>
              <w:fldChar w:fldCharType="end"/>
            </w:r>
            <w:bookmarkEnd w:id="4"/>
          </w:p>
          <w:p w:rsidR="00E37AF5" w:rsidRPr="008D3CDF" w:rsidRDefault="00E37AF5" w:rsidP="009101BE">
            <w:pPr>
              <w:tabs>
                <w:tab w:val="left" w:pos="11"/>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Cs/>
                <w:color w:val="000000"/>
                <w:lang w:val="nl-NL"/>
              </w:rPr>
            </w:pPr>
            <w:r w:rsidRPr="008D3CDF">
              <w:rPr>
                <w:bCs/>
                <w:color w:val="000000"/>
                <w:lang w:val="nl-NL"/>
              </w:rPr>
              <w:t>Zaakomschrijving</w:t>
            </w:r>
            <w:r w:rsidRPr="008D3CDF">
              <w:rPr>
                <w:bCs/>
                <w:color w:val="000000"/>
                <w:lang w:val="nl-NL"/>
              </w:rPr>
              <w:tab/>
              <w:t xml:space="preserve">: </w:t>
            </w:r>
            <w:bookmarkStart w:id="5" w:name="bwBijl_F_GG0_uit_NO_CD_2"/>
            <w:r w:rsidRPr="008D3CDF">
              <w:rPr>
                <w:color w:val="000000"/>
              </w:rPr>
              <w:fldChar w:fldCharType="begin"/>
            </w:r>
            <w:r w:rsidRPr="008D3CDF">
              <w:rPr>
                <w:color w:val="000000"/>
                <w:lang w:val="nl-NL"/>
              </w:rPr>
              <w:instrText xml:space="preserve"> DOCPROPERTY  ZAAK_ONDERWERP  \* MERGEFORMAT </w:instrText>
            </w:r>
            <w:r w:rsidRPr="008D3CDF">
              <w:rPr>
                <w:color w:val="000000"/>
              </w:rPr>
              <w:fldChar w:fldCharType="separate"/>
            </w:r>
            <w:r w:rsidRPr="00F34176">
              <w:rPr>
                <w:bCs/>
                <w:color w:val="000000"/>
                <w:lang w:val="nl-NL"/>
              </w:rPr>
              <w:t>Beheer</w:t>
            </w:r>
            <w:r>
              <w:rPr>
                <w:color w:val="000000"/>
                <w:lang w:val="nl-NL"/>
              </w:rPr>
              <w:t xml:space="preserve"> &amp; Onderhoud LMW Fase 2</w:t>
            </w:r>
            <w:r w:rsidRPr="008D3CDF">
              <w:rPr>
                <w:bCs/>
                <w:color w:val="000000"/>
              </w:rPr>
              <w:fldChar w:fldCharType="end"/>
            </w:r>
            <w:bookmarkEnd w:id="5"/>
          </w:p>
          <w:p w:rsidR="00E37AF5" w:rsidRPr="008D3CDF" w:rsidRDefault="00E37AF5" w:rsidP="009101BE">
            <w:pPr>
              <w:tabs>
                <w:tab w:val="left" w:pos="0"/>
                <w:tab w:val="left" w:pos="281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color w:val="000000"/>
                <w:lang w:val="nl-NL"/>
              </w:rPr>
            </w:pPr>
            <w:r w:rsidRPr="008D3CDF">
              <w:rPr>
                <w:color w:val="000000"/>
                <w:lang w:val="nl-NL"/>
              </w:rPr>
              <w:t>Scoretabel voor gegadigde</w:t>
            </w:r>
            <w:r w:rsidRPr="008D3CDF">
              <w:rPr>
                <w:color w:val="000000"/>
                <w:lang w:val="nl-NL"/>
              </w:rPr>
              <w:tab/>
              <w:t>: …………………………………………………………………………………………………</w:t>
            </w:r>
          </w:p>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color w:val="000000"/>
                <w:lang w:val="nl-NL"/>
              </w:rPr>
            </w:pPr>
          </w:p>
        </w:tc>
      </w:tr>
      <w:tr w:rsidR="00E37AF5" w:rsidRPr="008D3CDF" w:rsidTr="009101BE">
        <w:trPr>
          <w:cantSplit/>
        </w:trPr>
        <w:tc>
          <w:tcPr>
            <w:tcW w:w="4446" w:type="dxa"/>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p>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color w:val="000000"/>
                <w:lang w:val="nl-NL"/>
              </w:rPr>
            </w:pPr>
            <w:r w:rsidRPr="008D3CDF">
              <w:rPr>
                <w:b/>
                <w:color w:val="000000"/>
                <w:lang w:val="nl-NL"/>
              </w:rPr>
              <w:t>Selectiecriteria Referentieopdrachten</w:t>
            </w:r>
          </w:p>
          <w:p w:rsidR="00E37AF5" w:rsidRPr="008D3CDF" w:rsidRDefault="00E37AF5" w:rsidP="009101BE">
            <w:pPr>
              <w:tabs>
                <w:tab w:val="left" w:pos="11"/>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spacing w:line="240" w:lineRule="auto"/>
              <w:rPr>
                <w:i/>
                <w:color w:val="000000"/>
                <w:lang w:val="nl-NL"/>
              </w:rPr>
            </w:pPr>
            <w:bookmarkStart w:id="6" w:name="bwBijl_F_HT"/>
            <w:r w:rsidRPr="008D3CDF">
              <w:rPr>
                <w:rStyle w:val="Verborgentekst"/>
                <w:lang w:val="nl-NL"/>
              </w:rPr>
              <w:t>Maximaal vier die gericht zijn op risico’s in het project. De geschiktheidseis(en) als gesteld in paragraaf 3.2 mogen niet als selectiecriterium worden gehanteerd.</w:t>
            </w:r>
            <w:bookmarkEnd w:id="6"/>
          </w:p>
        </w:tc>
        <w:tc>
          <w:tcPr>
            <w:tcW w:w="2119" w:type="dxa"/>
            <w:shd w:val="clear" w:color="auto" w:fill="auto"/>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8D3CDF">
              <w:rPr>
                <w:color w:val="000000"/>
                <w:lang w:val="nl-NL"/>
              </w:rPr>
              <w:t>Haalbare score</w:t>
            </w:r>
          </w:p>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r w:rsidRPr="008D3CDF">
              <w:rPr>
                <w:color w:val="000000"/>
                <w:lang w:val="nl-NL"/>
              </w:rPr>
              <w:t>(Aantal referentieopdrachten die ieder afzonderlijk aan een criterium voldoet)</w:t>
            </w:r>
          </w:p>
        </w:tc>
        <w:tc>
          <w:tcPr>
            <w:tcW w:w="1037" w:type="dxa"/>
            <w:shd w:val="clear" w:color="auto" w:fill="auto"/>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rPr>
            </w:pPr>
            <w:proofErr w:type="spellStart"/>
            <w:r w:rsidRPr="008D3CDF">
              <w:rPr>
                <w:color w:val="000000"/>
              </w:rPr>
              <w:t>Behaalde</w:t>
            </w:r>
            <w:proofErr w:type="spellEnd"/>
            <w:r w:rsidRPr="008D3CDF">
              <w:rPr>
                <w:color w:val="000000"/>
              </w:rPr>
              <w:t xml:space="preserve"> score</w:t>
            </w:r>
          </w:p>
        </w:tc>
      </w:tr>
      <w:tr w:rsidR="00E37AF5" w:rsidRPr="00C20DD3" w:rsidTr="009101BE">
        <w:tc>
          <w:tcPr>
            <w:tcW w:w="4446" w:type="dxa"/>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color w:val="000000"/>
                <w:lang w:val="nl-NL"/>
              </w:rPr>
            </w:pPr>
            <w:r w:rsidRPr="008D3CDF">
              <w:rPr>
                <w:color w:val="000000"/>
                <w:lang w:val="nl-NL"/>
              </w:rPr>
              <w:t>A</w:t>
            </w:r>
            <w:r w:rsidRPr="008D3CDF">
              <w:rPr>
                <w:color w:val="000000"/>
                <w:lang w:val="nl-NL"/>
              </w:rPr>
              <w:tab/>
              <w:t>De gegadigde heeft in de periode van vijf jaar voorafgaande aan de uiterste datum voor ontvangst van de verzoeken tot deelneming, ervaring opgedaan met onderhoud aan elektrotechnische installaties voor een aaneengesloten periode van minimaal 1 jaar.</w:t>
            </w:r>
          </w:p>
        </w:tc>
        <w:tc>
          <w:tcPr>
            <w:tcW w:w="2119" w:type="dxa"/>
          </w:tcPr>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r w:rsidRPr="008D3CDF">
              <w:rPr>
                <w:rStyle w:val="Verborgentekst"/>
                <w:color w:val="000000"/>
                <w:lang w:val="nl-NL"/>
              </w:rPr>
              <w:t>X aantal ref (max 5) * 5 punten = score</w:t>
            </w:r>
          </w:p>
        </w:tc>
        <w:tc>
          <w:tcPr>
            <w:tcW w:w="1037" w:type="dxa"/>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E37AF5" w:rsidRPr="00C20DD3" w:rsidTr="009101BE">
        <w:tc>
          <w:tcPr>
            <w:tcW w:w="4446" w:type="dxa"/>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8D3CDF">
              <w:rPr>
                <w:color w:val="000000"/>
                <w:lang w:val="nl-NL"/>
              </w:rPr>
              <w:t>B</w:t>
            </w:r>
            <w:r w:rsidRPr="008D3CDF">
              <w:rPr>
                <w:color w:val="000000"/>
                <w:lang w:val="nl-NL"/>
              </w:rPr>
              <w:tab/>
              <w:t xml:space="preserve">De gegadigde heeft in de periode van vijf jaar voorafgaande aan de uiterste datum voor ontvangst van de verzoeken tot deelneming, ervaring opgedaan met onderhoud aan </w:t>
            </w:r>
            <w:proofErr w:type="spellStart"/>
            <w:r w:rsidRPr="008D3CDF">
              <w:rPr>
                <w:color w:val="000000"/>
                <w:lang w:val="nl-NL"/>
              </w:rPr>
              <w:t>hydrometrische</w:t>
            </w:r>
            <w:proofErr w:type="spellEnd"/>
            <w:r w:rsidRPr="008D3CDF">
              <w:rPr>
                <w:color w:val="000000"/>
                <w:lang w:val="nl-NL"/>
              </w:rPr>
              <w:t>- en/of meteosensoren voor een aaneengesloten periode van minimaal 1 jaar. Het is ook mogelijk dat de aannemer ervaring heeft opgedaan met het aansturen van een onderaannemer die onder zijn aansturing dergelijk onderhoudswerk heeft uitgevoerd, waarbij aantoonbaar is gestuurd op het in stand houden van de prestaties van meetapparatuur. Voor beide geldt dat de eindverantwoordelijkheid voor deze prestaties contractueel bij gegadigde lag.</w:t>
            </w:r>
          </w:p>
        </w:tc>
        <w:tc>
          <w:tcPr>
            <w:tcW w:w="2119" w:type="dxa"/>
          </w:tcPr>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i w:val="0"/>
                <w:vanish w:val="0"/>
                <w:color w:val="000000"/>
                <w:lang w:val="nl-NL"/>
              </w:rPr>
            </w:pPr>
            <w:r w:rsidRPr="008D3CDF">
              <w:rPr>
                <w:rStyle w:val="Verborgentekst"/>
                <w:color w:val="000000"/>
                <w:lang w:val="nl-NL"/>
              </w:rPr>
              <w:t>X aantal ref (max 5) * 5 punten = score</w:t>
            </w:r>
            <w:bookmarkStart w:id="7" w:name="bwBijl_F_HT3"/>
          </w:p>
          <w:bookmarkEnd w:id="7"/>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1037" w:type="dxa"/>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E37AF5" w:rsidRPr="00C20DD3" w:rsidTr="009101BE">
        <w:tc>
          <w:tcPr>
            <w:tcW w:w="4446" w:type="dxa"/>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8D3CDF">
              <w:rPr>
                <w:color w:val="000000"/>
                <w:lang w:val="nl-NL"/>
              </w:rPr>
              <w:t>C</w:t>
            </w:r>
            <w:r w:rsidRPr="008D3CDF">
              <w:rPr>
                <w:color w:val="000000"/>
                <w:lang w:val="nl-NL"/>
              </w:rPr>
              <w:tab/>
              <w:t xml:space="preserve">De gegadigde heeft in de periode van vijf jaar voorafgaande aan de uiterste datum voor ontvangst van de verzoeken tot deelneming, ervaring opgedaan met datacommunicatie werkzaamheden voor een aaneengesloten periode van minimaal 1 jaar. Dit betreft o.a. aanverwante apparatuur ten behoeve van vaste (GLAS)verbindingen, mobiele netwerken, draadloze datanetwerken, LAN netwerken, </w:t>
            </w:r>
            <w:proofErr w:type="spellStart"/>
            <w:r w:rsidRPr="008D3CDF">
              <w:rPr>
                <w:color w:val="000000"/>
                <w:lang w:val="nl-NL"/>
              </w:rPr>
              <w:t>Serial</w:t>
            </w:r>
            <w:proofErr w:type="spellEnd"/>
            <w:r w:rsidRPr="008D3CDF">
              <w:rPr>
                <w:color w:val="000000"/>
                <w:lang w:val="nl-NL"/>
              </w:rPr>
              <w:t xml:space="preserve"> </w:t>
            </w:r>
            <w:proofErr w:type="spellStart"/>
            <w:r w:rsidRPr="008D3CDF">
              <w:rPr>
                <w:color w:val="000000"/>
                <w:lang w:val="nl-NL"/>
              </w:rPr>
              <w:t>to</w:t>
            </w:r>
            <w:proofErr w:type="spellEnd"/>
            <w:r w:rsidRPr="008D3CDF">
              <w:rPr>
                <w:color w:val="000000"/>
                <w:lang w:val="nl-NL"/>
              </w:rPr>
              <w:t xml:space="preserve"> LAN Device Servers en andere radioverbindingen.</w:t>
            </w:r>
          </w:p>
        </w:tc>
        <w:tc>
          <w:tcPr>
            <w:tcW w:w="2119" w:type="dxa"/>
          </w:tcPr>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r w:rsidRPr="008D3CDF">
              <w:rPr>
                <w:rStyle w:val="Verborgentekst"/>
                <w:color w:val="000000"/>
                <w:lang w:val="nl-NL"/>
              </w:rPr>
              <w:t>X aantal ref (max 5) * 3 punten = score</w:t>
            </w:r>
          </w:p>
        </w:tc>
        <w:tc>
          <w:tcPr>
            <w:tcW w:w="1037" w:type="dxa"/>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E37AF5" w:rsidRPr="008D3CDF" w:rsidTr="009101BE">
        <w:tc>
          <w:tcPr>
            <w:tcW w:w="4446" w:type="dxa"/>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8D3CDF">
              <w:rPr>
                <w:color w:val="000000"/>
                <w:lang w:val="nl-NL"/>
              </w:rPr>
              <w:t>D</w:t>
            </w:r>
            <w:r w:rsidRPr="008D3CDF">
              <w:rPr>
                <w:color w:val="000000"/>
                <w:lang w:val="nl-NL"/>
              </w:rPr>
              <w:tab/>
              <w:t xml:space="preserve">De gegadigde heeft in de periode van vijf jaar voorafgaande aan de uiterste datum voor ontvangst van de verzoeken tot deelneming, ervaring opgedaan met civieltechnische werkzaamheden voor een </w:t>
            </w:r>
            <w:r w:rsidRPr="008D3CDF">
              <w:rPr>
                <w:color w:val="000000"/>
                <w:lang w:val="nl-NL"/>
              </w:rPr>
              <w:lastRenderedPageBreak/>
              <w:t>aaneengesloten periode van minimaal 1 jaar.</w:t>
            </w:r>
          </w:p>
        </w:tc>
        <w:tc>
          <w:tcPr>
            <w:tcW w:w="2119" w:type="dxa"/>
          </w:tcPr>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i w:val="0"/>
                <w:vanish w:val="0"/>
                <w:color w:val="000000"/>
                <w:lang w:val="nl-NL"/>
              </w:rPr>
            </w:pPr>
            <w:r w:rsidRPr="008D3CDF">
              <w:rPr>
                <w:rStyle w:val="Verborgentekst"/>
                <w:color w:val="000000"/>
                <w:lang w:val="nl-NL"/>
              </w:rPr>
              <w:lastRenderedPageBreak/>
              <w:t>X aantal ref (max 5) * 2 punten = score</w:t>
            </w:r>
            <w:bookmarkStart w:id="8" w:name="bwBijl_F_HT5"/>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vanish w:val="0"/>
                <w:color w:val="000000"/>
                <w:lang w:val="nl-NL"/>
              </w:rPr>
            </w:pPr>
            <w:r w:rsidRPr="008D3CDF">
              <w:rPr>
                <w:rStyle w:val="Verborgentekst"/>
                <w:color w:val="000000"/>
                <w:lang w:val="nl-NL"/>
              </w:rPr>
              <w:t>Bijvoorbeeld:</w:t>
            </w: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vanish w:val="0"/>
                <w:color w:val="000000"/>
              </w:rPr>
            </w:pPr>
            <w:r w:rsidRPr="008D3CDF">
              <w:rPr>
                <w:rStyle w:val="Verborgentekst"/>
                <w:color w:val="000000"/>
                <w:lang w:val="nl-NL"/>
              </w:rPr>
              <w:t xml:space="preserve">1 ref. </w:t>
            </w:r>
            <w:r w:rsidRPr="008D3CDF">
              <w:rPr>
                <w:rStyle w:val="Verborgentekst"/>
                <w:color w:val="000000"/>
              </w:rPr>
              <w:t>= 1 punt</w:t>
            </w:r>
          </w:p>
          <w:bookmarkEnd w:id="8"/>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rPr>
            </w:pPr>
          </w:p>
        </w:tc>
        <w:tc>
          <w:tcPr>
            <w:tcW w:w="1037" w:type="dxa"/>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rPr>
            </w:pPr>
          </w:p>
        </w:tc>
      </w:tr>
      <w:tr w:rsidR="00E37AF5" w:rsidRPr="008D3CDF" w:rsidTr="009101BE">
        <w:tc>
          <w:tcPr>
            <w:tcW w:w="4446" w:type="dxa"/>
          </w:tcPr>
          <w:p w:rsidR="00E37AF5" w:rsidRPr="008D3CDF" w:rsidRDefault="00E37AF5" w:rsidP="009101BE">
            <w:pPr>
              <w:tabs>
                <w:tab w:val="left" w:pos="11"/>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color w:val="000000"/>
                <w:lang w:val="nl-NL"/>
              </w:rPr>
            </w:pPr>
            <w:r w:rsidRPr="008D3CDF">
              <w:rPr>
                <w:color w:val="000000"/>
                <w:lang w:val="nl-NL"/>
              </w:rPr>
              <w:t>E</w:t>
            </w:r>
            <w:r w:rsidRPr="008D3CDF">
              <w:rPr>
                <w:color w:val="000000"/>
                <w:lang w:val="nl-NL"/>
              </w:rPr>
              <w:tab/>
              <w:t>De gegadigde heeft in de periode van vijf jaar voorafgaande aan de uiterste datum voor ontvangst van de verzoeken tot deelneming, ervaring opgedaan met bouwkundige werkzaamheden voor een aaneengesloten periode van minimaal 1 jaar.</w:t>
            </w:r>
          </w:p>
        </w:tc>
        <w:tc>
          <w:tcPr>
            <w:tcW w:w="2119" w:type="dxa"/>
          </w:tcPr>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b w:val="0"/>
                <w:i w:val="0"/>
                <w:vanish w:val="0"/>
                <w:color w:val="000000"/>
                <w:lang w:val="nl-NL"/>
              </w:rPr>
            </w:pPr>
            <w:r w:rsidRPr="008D3CDF">
              <w:rPr>
                <w:rStyle w:val="Verborgentekst"/>
                <w:color w:val="000000"/>
                <w:lang w:val="nl-NL"/>
              </w:rPr>
              <w:t>X aantal ref (max 5) * 2 punten = score</w:t>
            </w: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vanish w:val="0"/>
                <w:color w:val="000000"/>
                <w:lang w:val="nl-NL"/>
              </w:rPr>
            </w:pPr>
            <w:r w:rsidRPr="008D3CDF">
              <w:rPr>
                <w:rStyle w:val="Verborgentekst"/>
                <w:color w:val="000000"/>
                <w:lang w:val="nl-NL"/>
              </w:rPr>
              <w:t>Bijvoorbeeld:</w:t>
            </w: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rStyle w:val="Verborgentekst"/>
                <w:vanish w:val="0"/>
                <w:color w:val="000000"/>
                <w:lang w:val="nl-NL"/>
              </w:rPr>
            </w:pPr>
            <w:r w:rsidRPr="008D3CDF">
              <w:rPr>
                <w:rStyle w:val="Verborgentekst"/>
                <w:color w:val="000000"/>
                <w:lang w:val="nl-NL"/>
              </w:rPr>
              <w:t>1 ref. = 1 punt</w:t>
            </w: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rPr>
                <w:b/>
                <w:i/>
                <w:color w:val="000000"/>
                <w:sz w:val="16"/>
                <w:szCs w:val="16"/>
                <w:lang w:val="nl-NL"/>
              </w:rPr>
            </w:pPr>
          </w:p>
        </w:tc>
        <w:tc>
          <w:tcPr>
            <w:tcW w:w="1037" w:type="dxa"/>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tr w:rsidR="00E37AF5" w:rsidRPr="00C20DD3" w:rsidTr="009101BE">
        <w:tc>
          <w:tcPr>
            <w:tcW w:w="6565" w:type="dxa"/>
            <w:gridSpan w:val="2"/>
          </w:tcPr>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r w:rsidRPr="008D3CDF">
              <w:rPr>
                <w:b/>
                <w:color w:val="000000"/>
                <w:lang w:val="nl-NL"/>
              </w:rPr>
              <w:t>Score Referentieopdrachten: (som van de scores)</w:t>
            </w: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p w:rsidR="00E37AF5" w:rsidRPr="008D3CDF" w:rsidRDefault="00E37AF5" w:rsidP="009101BE">
            <w:pPr>
              <w:tabs>
                <w:tab w:val="left" w:pos="0"/>
                <w:tab w:val="left" w:pos="294"/>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294" w:hanging="294"/>
              <w:jc w:val="right"/>
              <w:rPr>
                <w:color w:val="000000"/>
                <w:lang w:val="nl-NL"/>
              </w:rPr>
            </w:pPr>
          </w:p>
        </w:tc>
        <w:tc>
          <w:tcPr>
            <w:tcW w:w="1037" w:type="dxa"/>
          </w:tcPr>
          <w:p w:rsidR="00E37AF5" w:rsidRPr="008D3CDF" w:rsidRDefault="00E37AF5" w:rsidP="009101BE">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jc w:val="center"/>
              <w:rPr>
                <w:color w:val="000000"/>
                <w:lang w:val="nl-NL"/>
              </w:rPr>
            </w:pPr>
          </w:p>
        </w:tc>
      </w:tr>
      <w:bookmarkEnd w:id="3"/>
    </w:tbl>
    <w:p w:rsidR="003F5EB0" w:rsidRPr="00EE3476" w:rsidRDefault="003F5EB0" w:rsidP="003F5EB0">
      <w:pPr>
        <w:rPr>
          <w:lang w:val="nl-NL"/>
        </w:rPr>
      </w:pPr>
    </w:p>
    <w:sectPr w:rsidR="003F5EB0" w:rsidRPr="00EE3476" w:rsidSect="000B3F9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476" w:rsidRDefault="00EE3476" w:rsidP="0088501B">
      <w:r>
        <w:separator/>
      </w:r>
    </w:p>
  </w:endnote>
  <w:endnote w:type="continuationSeparator" w:id="0">
    <w:p w:rsidR="00EE3476" w:rsidRDefault="00EE3476"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476" w:rsidRDefault="00EE3476" w:rsidP="0088501B">
      <w:r>
        <w:separator/>
      </w:r>
    </w:p>
  </w:footnote>
  <w:footnote w:type="continuationSeparator" w:id="0">
    <w:p w:rsidR="00EE3476" w:rsidRDefault="00EE3476"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DD3" w:rsidRPr="00476317" w:rsidRDefault="00C20DD3" w:rsidP="00C20DD3">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C20DD3" w:rsidRPr="00476317" w:rsidRDefault="00C20DD3" w:rsidP="00C20DD3">
    <w:pPr>
      <w:tabs>
        <w:tab w:val="left" w:pos="1260"/>
      </w:tabs>
      <w:rPr>
        <w:rFonts w:cs="V&amp;W Syntax (Adobe)"/>
      </w:rPr>
    </w:pPr>
    <w:proofErr w:type="spellStart"/>
    <w:r w:rsidRPr="00476317">
      <w:rPr>
        <w:rFonts w:cs="V&amp;W Syntax (Adobe)"/>
      </w:rPr>
      <w:t>Behoort</w:t>
    </w:r>
    <w:proofErr w:type="spellEnd"/>
    <w:r w:rsidRPr="00476317">
      <w:rPr>
        <w:rFonts w:cs="V&amp;W Syntax (Adobe)"/>
      </w:rPr>
      <w:t xml:space="preserve"> </w:t>
    </w:r>
    <w:proofErr w:type="spellStart"/>
    <w:r w:rsidRPr="00476317">
      <w:rPr>
        <w:rFonts w:cs="V&amp;W Syntax (Adobe)"/>
      </w:rPr>
      <w:t>bij</w:t>
    </w:r>
    <w:proofErr w:type="spellEnd"/>
    <w:r w:rsidRPr="00476317">
      <w:rPr>
        <w:rFonts w:cs="V&amp;W Syntax (Adobe)"/>
      </w:rPr>
      <w:t xml:space="preserve"> </w:t>
    </w:r>
    <w:proofErr w:type="spellStart"/>
    <w:r w:rsidRPr="00476317">
      <w:rPr>
        <w:rFonts w:cs="V&amp;W Syntax (Adobe)"/>
      </w:rPr>
      <w:t>zaaknummer</w:t>
    </w:r>
    <w:proofErr w:type="spellEnd"/>
    <w:r w:rsidRPr="00476317">
      <w:rPr>
        <w:rFonts w:cs="V&amp;W Syntax (Adobe)"/>
      </w:rPr>
      <w:t xml:space="preserve">: </w:t>
    </w:r>
    <w:r>
      <w:rPr>
        <w:rFonts w:cs="V&amp;W Syntax (Adobe)"/>
      </w:rPr>
      <w:t>31160229</w:t>
    </w:r>
    <w:r w:rsidRPr="00476317">
      <w:rPr>
        <w:rFonts w:cs="V&amp;W Syntax (Adobe)"/>
      </w:rPr>
      <w:t xml:space="preserve"> </w:t>
    </w:r>
  </w:p>
  <w:p w:rsidR="00C20DD3" w:rsidRDefault="00C20DD3" w:rsidP="00C20DD3">
    <w:pPr>
      <w:pStyle w:val="Koptekst"/>
    </w:pPr>
    <w:r>
      <w:rPr>
        <w:rFonts w:cs="V&amp;W Syntax (Adobe)"/>
      </w:rPr>
      <w:pict>
        <v:rect id="_x0000_i1026" style="width:0;height:.75pt" o:hralign="center" o:hrstd="t" o:hrnoshade="t" o:hr="t" fillcolor="black" stroked="f">
          <v:imagedata r:id="rId1" o:title=""/>
        </v:rect>
      </w:pict>
    </w:r>
    <w:bookmarkStart w:id="9" w:name="_GoBack"/>
    <w:bookmarkEnd w:id="9"/>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8"/>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9"/>
  </w:num>
  <w:num w:numId="14">
    <w:abstractNumId w:val="3"/>
  </w:num>
  <w:num w:numId="15">
    <w:abstractNumId w:val="17"/>
  </w:num>
  <w:num w:numId="16">
    <w:abstractNumId w:val="23"/>
  </w:num>
  <w:num w:numId="17">
    <w:abstractNumId w:val="8"/>
  </w:num>
  <w:num w:numId="18">
    <w:abstractNumId w:val="20"/>
  </w:num>
  <w:num w:numId="19">
    <w:abstractNumId w:val="30"/>
  </w:num>
  <w:num w:numId="20">
    <w:abstractNumId w:val="12"/>
  </w:num>
  <w:num w:numId="21">
    <w:abstractNumId w:val="22"/>
  </w:num>
  <w:num w:numId="22">
    <w:abstractNumId w:val="25"/>
  </w:num>
  <w:num w:numId="23">
    <w:abstractNumId w:val="18"/>
  </w:num>
  <w:num w:numId="24">
    <w:abstractNumId w:val="27"/>
  </w:num>
  <w:num w:numId="25">
    <w:abstractNumId w:val="26"/>
  </w:num>
  <w:num w:numId="26">
    <w:abstractNumId w:val="6"/>
  </w:num>
  <w:num w:numId="27">
    <w:abstractNumId w:val="15"/>
  </w:num>
  <w:num w:numId="28">
    <w:abstractNumId w:val="21"/>
  </w:num>
  <w:num w:numId="29">
    <w:abstractNumId w:val="4"/>
  </w:num>
  <w:num w:numId="30">
    <w:abstractNumId w:val="13"/>
  </w:num>
  <w:num w:numId="31">
    <w:abstractNumId w:val="24"/>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476"/>
    <w:rsid w:val="00043163"/>
    <w:rsid w:val="00056D70"/>
    <w:rsid w:val="000B3F94"/>
    <w:rsid w:val="000E1F3B"/>
    <w:rsid w:val="00173156"/>
    <w:rsid w:val="001D6F03"/>
    <w:rsid w:val="002A6578"/>
    <w:rsid w:val="002B1092"/>
    <w:rsid w:val="002E0FD2"/>
    <w:rsid w:val="0038549E"/>
    <w:rsid w:val="003C4BF2"/>
    <w:rsid w:val="003D51FB"/>
    <w:rsid w:val="003E2639"/>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77E18"/>
    <w:rsid w:val="00A863E9"/>
    <w:rsid w:val="00B022C4"/>
    <w:rsid w:val="00B559E9"/>
    <w:rsid w:val="00B72222"/>
    <w:rsid w:val="00B80650"/>
    <w:rsid w:val="00C20DD3"/>
    <w:rsid w:val="00C36FAA"/>
    <w:rsid w:val="00C71133"/>
    <w:rsid w:val="00CA55CC"/>
    <w:rsid w:val="00CB3317"/>
    <w:rsid w:val="00DA3555"/>
    <w:rsid w:val="00E37AF5"/>
    <w:rsid w:val="00E456EE"/>
    <w:rsid w:val="00ED7AB9"/>
    <w:rsid w:val="00EE3476"/>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BBC5E20A-E6CD-4F20-9C25-6EF8089F9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EE3476"/>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ijlageGenummerdParagraaf">
    <w:name w:val="BijlageGenummerdParagraaf"/>
    <w:basedOn w:val="Standaard"/>
    <w:next w:val="Standaard"/>
    <w:uiPriority w:val="12"/>
    <w:qFormat/>
    <w:rsid w:val="00EE3476"/>
    <w:pPr>
      <w:numPr>
        <w:ilvl w:val="1"/>
        <w:numId w:val="32"/>
      </w:numPr>
      <w:tabs>
        <w:tab w:val="left" w:pos="227"/>
        <w:tab w:val="left" w:pos="454"/>
        <w:tab w:val="left" w:pos="680"/>
      </w:tabs>
      <w:autoSpaceDE w:val="0"/>
      <w:autoSpaceDN w:val="0"/>
      <w:adjustRightInd w:val="0"/>
      <w:spacing w:before="240"/>
      <w:outlineLvl w:val="1"/>
    </w:pPr>
    <w:rPr>
      <w:b/>
    </w:rPr>
  </w:style>
  <w:style w:type="paragraph" w:customStyle="1" w:styleId="BijlageGenummerdSubparagraaf">
    <w:name w:val="BijlageGenummerdSubparagraaf"/>
    <w:basedOn w:val="Standaard"/>
    <w:next w:val="Standaard"/>
    <w:uiPriority w:val="12"/>
    <w:qFormat/>
    <w:rsid w:val="00EE3476"/>
    <w:pPr>
      <w:numPr>
        <w:ilvl w:val="2"/>
        <w:numId w:val="32"/>
      </w:numPr>
      <w:tabs>
        <w:tab w:val="left" w:pos="227"/>
        <w:tab w:val="left" w:pos="454"/>
        <w:tab w:val="left" w:pos="680"/>
      </w:tabs>
      <w:autoSpaceDE w:val="0"/>
      <w:autoSpaceDN w:val="0"/>
      <w:adjustRightInd w:val="0"/>
      <w:spacing w:before="240"/>
      <w:outlineLvl w:val="2"/>
    </w:pPr>
    <w:rPr>
      <w:i/>
    </w:rPr>
  </w:style>
  <w:style w:type="paragraph" w:customStyle="1" w:styleId="BijlageGenummerdKop">
    <w:name w:val="BijlageGenummerdKop"/>
    <w:next w:val="Standaard"/>
    <w:uiPriority w:val="12"/>
    <w:qFormat/>
    <w:rsid w:val="00EE3476"/>
    <w:pPr>
      <w:pageBreakBefore/>
      <w:numPr>
        <w:numId w:val="32"/>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character" w:customStyle="1" w:styleId="Verborgentekst">
    <w:name w:val="Verborgen tekst"/>
    <w:rsid w:val="00EE3476"/>
    <w:rPr>
      <w:rFonts w:ascii="Verdana" w:hAnsi="Verdana" w:cs="Arial"/>
      <w:b/>
      <w:i/>
      <w:vanish/>
      <w:color w:val="3366F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2285</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Zoutenbier, Nico (PPO)</dc:creator>
  <cp:keywords/>
  <dc:description/>
  <cp:lastModifiedBy>Arendse-Koopman, Christine (CIV)</cp:lastModifiedBy>
  <cp:revision>4</cp:revision>
  <dcterms:created xsi:type="dcterms:W3CDTF">2020-08-21T09:10:00Z</dcterms:created>
  <dcterms:modified xsi:type="dcterms:W3CDTF">2020-08-21T09:40:00Z</dcterms:modified>
</cp:coreProperties>
</file>